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>neu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57262136" name="019eef1c-1b51-7661-b8c0-3925f91223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442157" name="019eef1c-1b51-7661-b8c0-3925f912239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59492496" name="019eef1c-4a1c-75b5-a1f4-23872e6ac96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4852653" name="019eef1c-4a1c-75b5-a1f4-23872e6ac96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Asbestschnur</w:t>
            </w:r>
          </w:p>
          <w:p>
            <w:pPr>
              <w:spacing w:before="0" w:after="0"/>
            </w:pPr>
            <w:r>
              <w:t>Ofen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4404143" name="019eef29-a512-7312-9023-b3892d8e695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3228068" name="019eef29-a512-7312-9023-b3892d8e695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8676318" name="019eef29-d00e-7863-ac78-90211bec20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3200340" name="019eef29-d00e-7863-ac78-90211bec20f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Elektroofen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80297017" name="019eef37-c715-7a50-a4f1-04d6a6ae38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435699" name="019eef37-c715-7a50-a4f1-04d6a6ae38c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38490" name="019eef37-e63c-7176-b8fd-0b520a18228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620552" name="019eef37-e63c-7176-b8fd-0b520a18228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KG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Fallrohr</w:t>
            </w:r>
          </w:p>
          <w:p>
            <w:pPr>
              <w:spacing w:before="0" w:after="0"/>
            </w:pPr>
            <w:r>
              <w:t>Rohr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60775285" name="019eef46-ba3c-7113-b916-1f678ba902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2523811" name="019eef46-ba3c-7113-b916-1f678ba902d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5892834" name="019eef46-dae2-7c24-a66f-e8f14f853e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2804525" name="019eef46-dae2-7c24-a66f-e8f14f853e4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Dachschindeln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3382292" name="019eef4d-9706-7f2d-bf69-4e79201661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725306" name="019eef4d-9706-7f2d-bf69-4e7920166119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5946944" name="019eef4d-ef0e-7463-acd9-d4c4349fee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6141336" name="019eef4d-ef0e-7463-acd9-d4c4349fee2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1004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